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Ganzes 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60637079" name="e010eadb-6e74-49b2-ae6d-9e9e288ae8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9623591" name="e010eadb-6e74-49b2-ae6d-9e9e288ae89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02604801" name="8ac1e2eb-9069-45ba-830d-f94fa590ab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0493411" name="8ac1e2eb-9069-45ba-830d-f94fa590abd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Ganzes 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50266443" name="a463aaca-f43a-439c-9b79-071d14a307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5226659" name="a463aaca-f43a-439c-9b79-071d14a307c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3854591" name="1f0f2fc6-40a5-450e-8323-a5676b81f62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7071153" name="1f0f2fc6-40a5-450e-8323-a5676b81f62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Dachgeschoss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84669105" name="2b623a06-36dc-460a-bbe3-f07452cb24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6675984" name="2b623a06-36dc-460a-bbe3-f07452cb24d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67523823" name="b0314b21-4b49-41c5-8fee-f7645c8a6a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5315118" name="b0314b21-4b49-41c5-8fee-f7645c8a6ad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34001259" name="28cfe7f9-673a-477a-83bf-7d8a3160d3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9443053" name="28cfe7f9-673a-477a-83bf-7d8a3160d38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89508524" name="6d514489-a88e-4352-80cc-afd69c03a2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8727172" name="6d514489-a88e-4352-80cc-afd69c03a25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08344413" name="c3798777-9682-4053-a2ed-e963def43e8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5316092" name="c3798777-9682-4053-a2ed-e963def43e8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06589651" name="e74b0cb7-d5b1-40f6-8251-516af4b479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9080591" name="e74b0cb7-d5b1-40f6-8251-516af4b4799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Kinderzimmer </w:t>
            </w:r>
          </w:p>
          <w:p>
            <w:pPr>
              <w:spacing w:before="0" w:after="0" w:line="240" w:lineRule="auto"/>
            </w:pPr>
            <w:r>
              <w:t>OG.1</w:t>
            </w:r>
          </w:p>
          <w:p>
            <w:pPr>
              <w:spacing w:before="0" w:after="0" w:line="240" w:lineRule="auto"/>
            </w:pPr>
            <w:r>
              <w:t>Schrank </w:t>
            </w:r>
          </w:p>
        </w:tc>
        <w:tc>
          <w:p>
            <w:pPr>
              <w:spacing w:before="0" w:after="0" w:line="240" w:lineRule="auto"/>
            </w:pPr>
            <w:r>
              <w:t>Schrank </w:t>
            </w:r>
          </w:p>
        </w:tc>
        <w:tc>
          <w:p>
            <w:pPr>
              <w:spacing w:before="0" w:after="0" w:line="240" w:lineRule="auto"/>
            </w:pPr>
            <w:r>
              <w:t>Asbest Staub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22158100" name="dcb59ed1-bc37-4c6e-87ab-7937f28cbc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1502951" name="dcb59ed1-bc37-4c6e-87ab-7937f28cbc1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Büro</w:t>
            </w:r>
          </w:p>
          <w:p>
            <w:pPr>
              <w:spacing w:before="0" w:after="0" w:line="240" w:lineRule="auto"/>
            </w:pPr>
            <w:r>
              <w:t>UG.1</w:t>
            </w:r>
          </w:p>
          <w:p>
            <w:pPr>
              <w:spacing w:before="0" w:after="0" w:line="240" w:lineRule="auto"/>
            </w:pPr>
            <w:r>
              <w:t>Schrank </w:t>
            </w:r>
          </w:p>
        </w:tc>
        <w:tc>
          <w:p>
            <w:pPr>
              <w:spacing w:before="0" w:after="0" w:line="240" w:lineRule="auto"/>
            </w:pPr>
            <w:r>
              <w:t>Schrank </w:t>
            </w:r>
          </w:p>
        </w:tc>
        <w:tc>
          <w:p>
            <w:pPr>
              <w:spacing w:before="0" w:after="0" w:line="240" w:lineRule="auto"/>
            </w:pPr>
            <w:r>
              <w:t>Asbest Staub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622525" name="cfe01094-c668-4111-a83b-bae7a2cc3c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8954190" name="cfe01094-c668-4111-a83b-bae7a2cc3c7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Elternzimmer </w:t>
            </w:r>
          </w:p>
          <w:p>
            <w:pPr>
              <w:spacing w:before="0" w:after="0" w:line="240" w:lineRule="auto"/>
            </w:pPr>
            <w:r>
              <w:t>OG.1</w:t>
            </w:r>
          </w:p>
          <w:p>
            <w:pPr>
              <w:spacing w:before="0" w:after="0" w:line="240" w:lineRule="auto"/>
            </w:pPr>
            <w:r>
              <w:t>Fenstersims </w:t>
            </w:r>
          </w:p>
        </w:tc>
        <w:tc>
          <w:p>
            <w:pPr>
              <w:spacing w:before="0" w:after="0" w:line="240" w:lineRule="auto"/>
            </w:pPr>
            <w:r>
              <w:t>Fenstersims</w:t>
            </w:r>
          </w:p>
        </w:tc>
        <w:tc>
          <w:p>
            <w:pPr>
              <w:spacing w:before="0" w:after="0" w:line="240" w:lineRule="auto"/>
            </w:pPr>
            <w:r>
              <w:t>Asbest Staub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19238"/>
                  <wp:effectExtent l="0" t="0" r="0" b="0"/>
                  <wp:docPr id="12747475" name="412d1f94-8eab-4be3-b979-a248422d38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0067582" name="412d1f94-8eab-4be3-b979-a248422d38f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1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Arbeitsfläche </w:t>
            </w:r>
          </w:p>
        </w:tc>
        <w:tc>
          <w:p>
            <w:pPr>
              <w:spacing w:before="0" w:after="0" w:line="240" w:lineRule="auto"/>
            </w:pPr>
            <w:r>
              <w:t>Arbeitsfläche </w:t>
            </w:r>
          </w:p>
        </w:tc>
        <w:tc>
          <w:p>
            <w:pPr>
              <w:spacing w:before="0" w:after="0" w:line="240" w:lineRule="auto"/>
            </w:pPr>
            <w:r>
              <w:t>Asbest 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64087834" name="3166aecd-025e-4ad8-919f-c05fc49f30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5497458" name="3166aecd-025e-4ad8-919f-c05fc49f30a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UG.2</w:t>
            </w:r>
          </w:p>
          <w:p>
            <w:pPr>
              <w:spacing w:before="0" w:after="0" w:line="240" w:lineRule="auto"/>
            </w:pPr>
            <w:r>
              <w:t>Kommode </w:t>
            </w:r>
          </w:p>
        </w:tc>
        <w:tc>
          <w:p>
            <w:pPr>
              <w:spacing w:before="0" w:after="0" w:line="240" w:lineRule="auto"/>
            </w:pPr>
            <w:r>
              <w:t>Kommode </w:t>
            </w:r>
          </w:p>
        </w:tc>
        <w:tc>
          <w:p>
            <w:pPr>
              <w:spacing w:before="0" w:after="0" w:line="240" w:lineRule="auto"/>
            </w:pPr>
            <w:r>
              <w:t>Asbest 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93051964" name="0ebe8250-eab9-469e-aeab-715fb736cf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142491" name="0ebe8250-eab9-469e-aeab-715fb736cfb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 </w:t>
          </w:r>
        </w:p>
        <w:p>
          <w:pPr>
            <w:spacing w:before="0" w:after="0"/>
          </w:pPr>
          <w:r>
            <w:t>DN 1122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